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A273D" w14:textId="60FEF995" w:rsidR="00D0249C" w:rsidRPr="00D0249C" w:rsidRDefault="00D0249C">
      <w:pPr>
        <w:rPr>
          <w:b/>
          <w:bCs/>
        </w:rPr>
      </w:pPr>
      <w:r w:rsidRPr="00D0249C">
        <w:rPr>
          <w:b/>
          <w:bCs/>
        </w:rPr>
        <w:t>Sprint Backlog Grooming Minutes</w:t>
      </w:r>
    </w:p>
    <w:p w14:paraId="65537E03" w14:textId="48862B09" w:rsidR="00FE051C" w:rsidRDefault="00000000">
      <w:r w:rsidRPr="00D0249C">
        <w:rPr>
          <w:b/>
          <w:bCs/>
        </w:rPr>
        <w:t>Attendees</w:t>
      </w:r>
      <w:r>
        <w:t xml:space="preserve">: </w:t>
      </w:r>
      <w:r w:rsidRPr="00D0249C">
        <w:t>Ernesto Blanco, Carlos, Luis, Christoph</w:t>
      </w:r>
    </w:p>
    <w:p w14:paraId="21942ECF" w14:textId="3103C7DD" w:rsidR="00D0249C" w:rsidRPr="00D0249C" w:rsidRDefault="00D0249C">
      <w:r>
        <w:t>09/08/2025</w:t>
      </w:r>
    </w:p>
    <w:p w14:paraId="4F162476" w14:textId="6DC2B48B" w:rsidR="00FE051C" w:rsidRDefault="00000000">
      <w:r>
        <w:t xml:space="preserve">Start time: </w:t>
      </w:r>
      <w:r w:rsidR="00D0249C">
        <w:t>7</w:t>
      </w:r>
      <w:r>
        <w:t xml:space="preserve">:00 </w:t>
      </w:r>
      <w:r w:rsidR="00D0249C">
        <w:t>P</w:t>
      </w:r>
      <w:r>
        <w:t>M</w:t>
      </w:r>
    </w:p>
    <w:p w14:paraId="1F81A7DF" w14:textId="3193A078" w:rsidR="00FE051C" w:rsidRDefault="00000000">
      <w:r>
        <w:t xml:space="preserve">End time: </w:t>
      </w:r>
      <w:r w:rsidR="00D0249C">
        <w:t>9</w:t>
      </w:r>
      <w:r>
        <w:t xml:space="preserve">:00 </w:t>
      </w:r>
      <w:r w:rsidR="00D0249C">
        <w:t>P</w:t>
      </w:r>
      <w:r>
        <w:t>M</w:t>
      </w:r>
    </w:p>
    <w:p w14:paraId="0AE48668" w14:textId="7646E8C7" w:rsidR="00D0249C" w:rsidRPr="00D0249C" w:rsidRDefault="00D0249C">
      <w:pPr>
        <w:rPr>
          <w:b/>
          <w:bCs/>
        </w:rPr>
      </w:pPr>
      <w:r w:rsidRPr="00D0249C">
        <w:rPr>
          <w:b/>
          <w:bCs/>
        </w:rPr>
        <w:t>Discussion Notes:</w:t>
      </w:r>
    </w:p>
    <w:p w14:paraId="6650D9B2" w14:textId="791738A2" w:rsidR="00FE051C" w:rsidRDefault="00000000">
      <w:r>
        <w:t>1. We consolidated the team after reaching out to the other team interested in the project and confirmed that they are no longer interested in the project.</w:t>
      </w:r>
    </w:p>
    <w:p w14:paraId="46BC6159" w14:textId="77777777" w:rsidR="00FE051C" w:rsidRDefault="00000000">
      <w:r>
        <w:t>2. We emailed the professor to inform him about the recent news with the other team.</w:t>
      </w:r>
    </w:p>
    <w:p w14:paraId="43EF6B73" w14:textId="261BA2E6" w:rsidR="00FE051C" w:rsidRDefault="00000000">
      <w:r>
        <w:t>3. Carlos finished the flowchart workflow and shared it with the</w:t>
      </w:r>
      <w:r w:rsidR="00755173">
        <w:t xml:space="preserve"> team and the</w:t>
      </w:r>
      <w:r>
        <w:t xml:space="preserve"> product owner.</w:t>
      </w:r>
    </w:p>
    <w:p w14:paraId="23838F3F" w14:textId="75BFEFCC" w:rsidR="00D0249C" w:rsidRPr="00D0249C" w:rsidRDefault="00D0249C">
      <w:pPr>
        <w:rPr>
          <w:b/>
          <w:bCs/>
        </w:rPr>
      </w:pPr>
      <w:r w:rsidRPr="00D0249C">
        <w:rPr>
          <w:b/>
          <w:bCs/>
        </w:rPr>
        <w:t>User Stories</w:t>
      </w:r>
    </w:p>
    <w:p w14:paraId="57EB3CEF" w14:textId="195D188D" w:rsidR="00FE051C" w:rsidRDefault="00000000">
      <w:r>
        <w:t>Since we are just getting started with the project, we created simple, foundational user stories.</w:t>
      </w:r>
    </w:p>
    <w:p w14:paraId="768D88CB" w14:textId="77777777" w:rsidR="00FE051C" w:rsidRDefault="00000000">
      <w:r w:rsidRPr="00D0249C">
        <w:rPr>
          <w:b/>
          <w:bCs/>
        </w:rPr>
        <w:t>User Story #1</w:t>
      </w:r>
      <w:r>
        <w:t>: As a loan officer, I want the system to extract text from a sample loan document so that I can begin validating OCR accuracy.</w:t>
      </w:r>
    </w:p>
    <w:p w14:paraId="2EC5CA22" w14:textId="77777777" w:rsidR="00FE051C" w:rsidRDefault="00000000">
      <w:r w:rsidRPr="00D0249C">
        <w:rPr>
          <w:b/>
          <w:bCs/>
        </w:rPr>
        <w:t>User Story #2:</w:t>
      </w:r>
      <w:r>
        <w:t xml:space="preserve"> As a developer, I want to store borrower documents securely in Google Cloud so that data privacy is ensured.</w:t>
      </w:r>
    </w:p>
    <w:p w14:paraId="74E853E3" w14:textId="77777777" w:rsidR="00FE051C" w:rsidRDefault="00000000">
      <w:r w:rsidRPr="00D0249C">
        <w:rPr>
          <w:b/>
          <w:bCs/>
        </w:rPr>
        <w:t>User Story #3:</w:t>
      </w:r>
      <w:r>
        <w:t xml:space="preserve"> As a team member, I want a checklist to validate OCR outputs against ground-truth labels so that we can measure baseline accuracy.</w:t>
      </w:r>
    </w:p>
    <w:sectPr w:rsidR="00FE051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5325839">
    <w:abstractNumId w:val="8"/>
  </w:num>
  <w:num w:numId="2" w16cid:durableId="2048137480">
    <w:abstractNumId w:val="6"/>
  </w:num>
  <w:num w:numId="3" w16cid:durableId="1367026035">
    <w:abstractNumId w:val="5"/>
  </w:num>
  <w:num w:numId="4" w16cid:durableId="335424130">
    <w:abstractNumId w:val="4"/>
  </w:num>
  <w:num w:numId="5" w16cid:durableId="1858232821">
    <w:abstractNumId w:val="7"/>
  </w:num>
  <w:num w:numId="6" w16cid:durableId="37708741">
    <w:abstractNumId w:val="3"/>
  </w:num>
  <w:num w:numId="7" w16cid:durableId="1845317079">
    <w:abstractNumId w:val="2"/>
  </w:num>
  <w:num w:numId="8" w16cid:durableId="131294774">
    <w:abstractNumId w:val="1"/>
  </w:num>
  <w:num w:numId="9" w16cid:durableId="1606693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6367A"/>
    <w:rsid w:val="00755173"/>
    <w:rsid w:val="008C7473"/>
    <w:rsid w:val="00AA1D8D"/>
    <w:rsid w:val="00B47730"/>
    <w:rsid w:val="00CB0664"/>
    <w:rsid w:val="00D0249C"/>
    <w:rsid w:val="00FB1A72"/>
    <w:rsid w:val="00FC693F"/>
    <w:rsid w:val="00FE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8A3803"/>
  <w14:defaultImageDpi w14:val="300"/>
  <w15:docId w15:val="{184E4C1B-541F-4312-AAE3-CA579FED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835</Characters>
  <Application>Microsoft Office Word</Application>
  <DocSecurity>0</DocSecurity>
  <Lines>20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2025-12-15T02:39:00Z</dcterms:created>
  <dcterms:modified xsi:type="dcterms:W3CDTF">2025-12-15T02:39:00Z</dcterms:modified>
  <cp:category/>
</cp:coreProperties>
</file>